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FB32E48" w:rsidR="009815C7" w:rsidRPr="007B0071" w:rsidRDefault="00DC232B" w:rsidP="00E9333B">
      <w:pPr>
        <w:spacing w:after="0" w:line="240" w:lineRule="auto"/>
        <w:jc w:val="center"/>
        <w:rPr>
          <w:rFonts w:ascii="Sylfaen" w:hAnsi="Sylfaen" w:cs="Sylfaen"/>
          <w:b/>
          <w:lang w:val="ka-GE"/>
        </w:rPr>
      </w:pPr>
      <w:r w:rsidRPr="00DC232B">
        <w:rPr>
          <w:rFonts w:ascii="Sylfaen" w:hAnsi="Sylfaen" w:cs="Sylfaen"/>
          <w:b/>
          <w:lang w:val="ka-GE"/>
        </w:rPr>
        <w:t>დიდუბე-ჩუღურეთი</w:t>
      </w:r>
      <w:r>
        <w:rPr>
          <w:rFonts w:ascii="Sylfaen" w:hAnsi="Sylfaen" w:cs="Sylfaen"/>
          <w:b/>
          <w:lang w:val="ka-GE"/>
        </w:rPr>
        <w:t>ს</w:t>
      </w:r>
      <w:r w:rsidRPr="00DC232B">
        <w:rPr>
          <w:rFonts w:ascii="Sylfaen" w:hAnsi="Sylfaen" w:cs="Sylfaen"/>
          <w:b/>
          <w:lang w:val="ka-GE"/>
        </w:rPr>
        <w:t xml:space="preserve"> </w:t>
      </w:r>
      <w:r w:rsidR="00CB4F93" w:rsidRPr="00DC232B">
        <w:rPr>
          <w:rFonts w:ascii="Sylfaen" w:hAnsi="Sylfaen" w:cs="Sylfaen"/>
          <w:b/>
          <w:lang w:val="ka-GE"/>
        </w:rPr>
        <w:t>რაიონ</w:t>
      </w:r>
      <w:r w:rsidRPr="00DC232B">
        <w:rPr>
          <w:rFonts w:ascii="Sylfaen" w:hAnsi="Sylfaen" w:cs="Sylfaen"/>
          <w:b/>
          <w:lang w:val="ka-GE"/>
        </w:rPr>
        <w:t>ში</w:t>
      </w:r>
      <w:r w:rsidR="00E1371C" w:rsidRPr="00DC232B">
        <w:rPr>
          <w:rFonts w:ascii="Sylfaen" w:hAnsi="Sylfaen" w:cs="Sylfaen"/>
          <w:b/>
          <w:lang w:val="ka-GE"/>
        </w:rPr>
        <w:t xml:space="preserve"> </w:t>
      </w:r>
      <w:r w:rsidR="004A02D2" w:rsidRPr="00DC232B">
        <w:rPr>
          <w:rFonts w:ascii="Sylfaen" w:hAnsi="Sylfaen" w:cs="Sylfaen"/>
          <w:b/>
          <w:lang w:val="ka-GE"/>
        </w:rPr>
        <w:t>წყალსადენის</w:t>
      </w:r>
      <w:r w:rsidR="008871EF" w:rsidRPr="00DC232B">
        <w:rPr>
          <w:rFonts w:ascii="Sylfaen" w:hAnsi="Sylfaen" w:cs="Sylfaen"/>
          <w:b/>
          <w:lang w:val="ka-GE"/>
        </w:rPr>
        <w:t>ა და წყალარინების</w:t>
      </w:r>
      <w:r w:rsidR="00F60BDF" w:rsidRPr="00DC232B">
        <w:rPr>
          <w:rFonts w:ascii="Sylfaen" w:hAnsi="Sylfaen" w:cs="Sylfaen"/>
          <w:b/>
          <w:lang w:val="ka-GE"/>
        </w:rPr>
        <w:t xml:space="preserve"> </w:t>
      </w:r>
      <w:r w:rsidR="004A02D2" w:rsidRPr="00DC232B">
        <w:rPr>
          <w:rFonts w:ascii="Sylfaen" w:hAnsi="Sylfaen" w:cs="Sylfaen"/>
          <w:b/>
          <w:lang w:val="ka-GE"/>
        </w:rPr>
        <w:t xml:space="preserve">ქსელების </w:t>
      </w:r>
      <w:r w:rsidR="004B6E2A" w:rsidRPr="00DC232B">
        <w:rPr>
          <w:rFonts w:ascii="Sylfaen" w:hAnsi="Sylfaen" w:cs="Sylfaen"/>
          <w:b/>
          <w:lang w:val="ka-GE"/>
        </w:rPr>
        <w:t>მოწყობა/რეაბილიტაციის</w:t>
      </w:r>
      <w:r w:rsidR="00F94013" w:rsidRPr="00DC232B">
        <w:rPr>
          <w:rFonts w:ascii="Sylfaen" w:hAnsi="Sylfaen" w:cs="Sylfaen"/>
          <w:b/>
          <w:lang w:val="ka-GE"/>
        </w:rPr>
        <w:t xml:space="preserve"> </w:t>
      </w:r>
      <w:r w:rsidR="0044376C" w:rsidRPr="00DC232B">
        <w:rPr>
          <w:rFonts w:ascii="Sylfaen" w:hAnsi="Sylfaen" w:cs="Sylfaen"/>
          <w:b/>
          <w:lang w:val="ka-GE"/>
        </w:rPr>
        <w:t xml:space="preserve">სამუშაოების </w:t>
      </w:r>
      <w:r w:rsidR="00F94013" w:rsidRPr="00DC232B">
        <w:rPr>
          <w:rFonts w:ascii="Sylfaen" w:hAnsi="Sylfaen" w:cs="Sylfaen"/>
          <w:b/>
          <w:lang w:val="ka-GE"/>
        </w:rPr>
        <w:t xml:space="preserve">შესყიდვის </w:t>
      </w:r>
      <w:r w:rsidR="009815C7" w:rsidRPr="00DC232B">
        <w:rPr>
          <w:rFonts w:ascii="Sylfaen" w:hAnsi="Sylfaen" w:cs="Sylfaen"/>
          <w:b/>
          <w:lang w:val="ka-GE"/>
        </w:rPr>
        <w:t>ელექტრონული ტენდერის დო</w:t>
      </w:r>
      <w:r w:rsidR="009815C7" w:rsidRPr="007B0071">
        <w:rPr>
          <w:rFonts w:ascii="Sylfaen" w:hAnsi="Sylfaen" w:cs="Sylfaen"/>
          <w:b/>
          <w:lang w:val="ka-GE"/>
        </w:rPr>
        <w:t>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65EBFA1"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71321" w:rsidRPr="00671321">
        <w:rPr>
          <w:rFonts w:ascii="Sylfaen" w:hAnsi="Sylfaen" w:cs="Sylfaen"/>
          <w:lang w:val="ka-GE"/>
        </w:rPr>
        <w:t>დიდუბე-ჩუღურეთის რაიონში</w:t>
      </w:r>
      <w:r w:rsidR="00671321">
        <w:rPr>
          <w:rFonts w:ascii="Sylfaen" w:hAnsi="Sylfaen" w:cs="Sylfaen"/>
          <w:lang w:val="ka-GE"/>
        </w:rPr>
        <w:t>,</w:t>
      </w:r>
      <w:r w:rsidR="00671321" w:rsidRPr="00671321">
        <w:rPr>
          <w:rFonts w:ascii="Sylfaen" w:hAnsi="Sylfaen" w:cs="Sylfaen"/>
          <w:lang w:val="ka-GE"/>
        </w:rPr>
        <w:t xml:space="preserve"> წყალსადენისა</w:t>
      </w:r>
      <w:r w:rsidR="00671321" w:rsidRPr="00DC232B">
        <w:rPr>
          <w:rFonts w:ascii="Sylfaen" w:hAnsi="Sylfaen" w:cs="Sylfaen"/>
          <w:b/>
          <w:lang w:val="ka-GE"/>
        </w:rPr>
        <w:t xml:space="preserve"> </w:t>
      </w:r>
      <w:r w:rsidR="00DC232B" w:rsidRPr="00DC232B">
        <w:rPr>
          <w:rFonts w:ascii="Sylfaen" w:hAnsi="Sylfaen" w:cs="Sylfaen"/>
          <w:lang w:val="ka-GE"/>
        </w:rPr>
        <w:t>და წყალარინების ქსელების მოწყობა/რეაბილიტაცი</w:t>
      </w:r>
      <w:r w:rsidR="00DC232B">
        <w:rPr>
          <w:rFonts w:ascii="Sylfaen" w:hAnsi="Sylfaen" w:cs="Sylfaen"/>
          <w:lang w:val="ka-GE"/>
        </w:rPr>
        <w:t>ს</w:t>
      </w:r>
      <w:r w:rsidR="001E45C9" w:rsidRPr="001E45C9">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32E3FA2C" w:rsidR="004A02D2" w:rsidRPr="00DC232B" w:rsidRDefault="004A02D2" w:rsidP="004A02D2">
      <w:pPr>
        <w:spacing w:after="0" w:line="360" w:lineRule="auto"/>
        <w:ind w:firstLine="360"/>
        <w:jc w:val="both"/>
        <w:rPr>
          <w:rFonts w:asciiTheme="minorHAnsi" w:hAnsiTheme="minorHAnsi" w:cstheme="minorHAnsi"/>
          <w:b/>
          <w:lang w:val="ka-GE"/>
        </w:rPr>
      </w:pPr>
      <w:r w:rsidRPr="00DC232B">
        <w:rPr>
          <w:rFonts w:ascii="Sylfaen" w:hAnsi="Sylfaen" w:cs="Sylfaen"/>
          <w:b/>
          <w:lang w:val="ka-GE"/>
        </w:rPr>
        <w:t>კონკურსი</w:t>
      </w:r>
      <w:r w:rsidRPr="00DC232B">
        <w:rPr>
          <w:rFonts w:asciiTheme="minorHAnsi" w:hAnsiTheme="minorHAnsi" w:cstheme="minorHAnsi"/>
          <w:b/>
          <w:lang w:val="ka-GE"/>
        </w:rPr>
        <w:t xml:space="preserve"> </w:t>
      </w:r>
      <w:r w:rsidRPr="00DC232B">
        <w:rPr>
          <w:rFonts w:ascii="Sylfaen" w:hAnsi="Sylfaen" w:cs="Sylfaen"/>
          <w:b/>
          <w:lang w:val="ka-GE"/>
        </w:rPr>
        <w:t>ტარდება</w:t>
      </w:r>
      <w:r w:rsidRPr="00DC232B">
        <w:rPr>
          <w:rFonts w:asciiTheme="minorHAnsi" w:hAnsiTheme="minorHAnsi" w:cstheme="minorHAnsi"/>
          <w:b/>
          <w:lang w:val="ka-GE"/>
        </w:rPr>
        <w:t xml:space="preserve"> </w:t>
      </w:r>
      <w:r w:rsidR="00C97FFC">
        <w:rPr>
          <w:rFonts w:asciiTheme="minorHAnsi" w:hAnsiTheme="minorHAnsi" w:cstheme="minorHAnsi"/>
          <w:b/>
          <w:lang w:val="ka-GE"/>
        </w:rPr>
        <w:t>3</w:t>
      </w:r>
      <w:r w:rsidRPr="00DC232B">
        <w:rPr>
          <w:rFonts w:asciiTheme="minorHAnsi" w:hAnsiTheme="minorHAnsi" w:cstheme="minorHAnsi"/>
          <w:b/>
          <w:lang w:val="ka-GE"/>
        </w:rPr>
        <w:t xml:space="preserve"> </w:t>
      </w:r>
      <w:r w:rsidRPr="00DC232B">
        <w:rPr>
          <w:rFonts w:ascii="Sylfaen" w:hAnsi="Sylfaen" w:cs="Sylfaen"/>
          <w:b/>
          <w:lang w:val="ka-GE"/>
        </w:rPr>
        <w:t>ლოტად</w:t>
      </w:r>
      <w:r w:rsidR="00C652F8" w:rsidRPr="00DC232B">
        <w:rPr>
          <w:rFonts w:ascii="Sylfaen" w:hAnsi="Sylfaen" w:cs="Sylfaen"/>
          <w:b/>
          <w:lang w:val="ka-GE"/>
        </w:rPr>
        <w:t xml:space="preserve"> შემდეგ პროექტებზე</w:t>
      </w:r>
      <w:r w:rsidRPr="00DC232B">
        <w:rPr>
          <w:rFonts w:asciiTheme="minorHAnsi" w:hAnsiTheme="minorHAnsi" w:cstheme="minorHAnsi"/>
          <w:b/>
          <w:lang w:val="ka-GE"/>
        </w:rPr>
        <w:t xml:space="preserve">: </w:t>
      </w:r>
    </w:p>
    <w:p w14:paraId="754DF5FB" w14:textId="77777777" w:rsidR="00DC232B" w:rsidRPr="00DC232B" w:rsidRDefault="00DC232B" w:rsidP="00DC232B">
      <w:pPr>
        <w:pStyle w:val="ListParagraph"/>
        <w:numPr>
          <w:ilvl w:val="0"/>
          <w:numId w:val="6"/>
        </w:numPr>
        <w:spacing w:after="0" w:line="240" w:lineRule="auto"/>
        <w:rPr>
          <w:rFonts w:ascii="Sylfaen" w:hAnsi="Sylfaen" w:cs="Sylfaen"/>
          <w:lang w:val="ka-GE"/>
        </w:rPr>
      </w:pPr>
      <w:r w:rsidRPr="00DC232B">
        <w:rPr>
          <w:rFonts w:ascii="Sylfaen" w:hAnsi="Sylfaen" w:cs="Sylfaen"/>
          <w:b/>
          <w:u w:val="single"/>
          <w:lang w:val="ka-GE"/>
        </w:rPr>
        <w:t xml:space="preserve">ტყეშელაშვილის II შესახვევი წყალარინების ქსელის  რეაბილიტაცია </w:t>
      </w:r>
    </w:p>
    <w:p w14:paraId="73FB0914" w14:textId="77777777" w:rsidR="00DC232B" w:rsidRPr="00DC232B" w:rsidRDefault="00DC232B" w:rsidP="00DC232B">
      <w:pPr>
        <w:pStyle w:val="ListParagraph"/>
        <w:numPr>
          <w:ilvl w:val="0"/>
          <w:numId w:val="6"/>
        </w:numPr>
        <w:spacing w:after="0" w:line="240" w:lineRule="auto"/>
        <w:rPr>
          <w:rFonts w:ascii="Sylfaen" w:hAnsi="Sylfaen" w:cs="Sylfaen"/>
          <w:b/>
          <w:u w:val="single"/>
          <w:lang w:val="ka-GE"/>
        </w:rPr>
      </w:pPr>
      <w:r w:rsidRPr="00DC232B">
        <w:rPr>
          <w:rFonts w:ascii="Sylfaen" w:hAnsi="Sylfaen" w:cs="Sylfaen"/>
          <w:b/>
          <w:u w:val="single"/>
          <w:lang w:val="ka-GE"/>
        </w:rPr>
        <w:t>აკაკი ბელიაშვილის ქუჩა №117-ში მდებარე წყალსადენის გარე ქსელის მოწყობა</w:t>
      </w:r>
    </w:p>
    <w:p w14:paraId="60E7D6B3" w14:textId="77777777" w:rsidR="00DC232B" w:rsidRPr="00DC232B" w:rsidRDefault="00DC232B" w:rsidP="00DC232B">
      <w:pPr>
        <w:pStyle w:val="ListParagraph"/>
        <w:numPr>
          <w:ilvl w:val="0"/>
          <w:numId w:val="6"/>
        </w:numPr>
        <w:spacing w:after="0" w:line="240" w:lineRule="auto"/>
        <w:rPr>
          <w:rFonts w:ascii="Sylfaen" w:hAnsi="Sylfaen" w:cs="Sylfaen"/>
          <w:b/>
          <w:u w:val="single"/>
          <w:lang w:val="ka-GE"/>
        </w:rPr>
      </w:pPr>
      <w:r w:rsidRPr="00DC232B">
        <w:rPr>
          <w:rFonts w:ascii="Sylfaen" w:hAnsi="Sylfaen" w:cs="Sylfaen"/>
          <w:b/>
          <w:u w:val="single"/>
          <w:lang w:val="ka-GE"/>
        </w:rPr>
        <w:t>სამტრედიის ქუჩა_წყალარინების ქსელის რეაბილიტაცია</w:t>
      </w:r>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5555FDA8" w:rsidR="00DB5C8D" w:rsidRDefault="00671321" w:rsidP="00DE5EA9">
      <w:pPr>
        <w:spacing w:after="0" w:line="240" w:lineRule="auto"/>
        <w:jc w:val="both"/>
        <w:rPr>
          <w:rFonts w:ascii="Sylfaen" w:hAnsi="Sylfaen" w:cs="Sylfaen"/>
          <w:lang w:val="ka-GE"/>
        </w:rPr>
      </w:pPr>
      <w:r w:rsidRPr="00671321">
        <w:rPr>
          <w:rFonts w:ascii="Sylfaen" w:hAnsi="Sylfaen" w:cs="Sylfaen"/>
          <w:lang w:val="ka-GE"/>
        </w:rPr>
        <w:t>დიდუბე-ჩუღურეთის რაიონში</w:t>
      </w:r>
      <w:r>
        <w:rPr>
          <w:rFonts w:ascii="Sylfaen" w:hAnsi="Sylfaen" w:cs="Sylfaen"/>
          <w:lang w:val="ka-GE"/>
        </w:rPr>
        <w:t>,</w:t>
      </w:r>
      <w:bookmarkStart w:id="0" w:name="_GoBack"/>
      <w:bookmarkEnd w:id="0"/>
      <w:r w:rsidRPr="00671321">
        <w:rPr>
          <w:rFonts w:ascii="Sylfaen" w:hAnsi="Sylfaen" w:cs="Sylfaen"/>
          <w:lang w:val="ka-GE"/>
        </w:rPr>
        <w:t xml:space="preserve"> წყალსადენისა </w:t>
      </w:r>
      <w:r w:rsidR="00DC232B" w:rsidRPr="00DC232B">
        <w:rPr>
          <w:rFonts w:ascii="Sylfaen" w:hAnsi="Sylfaen" w:cs="Sylfaen"/>
          <w:lang w:val="ka-GE"/>
        </w:rPr>
        <w:t xml:space="preserve">და წყალარინების ქსელების მოწყობა/რეაბილიტაცის </w:t>
      </w:r>
      <w:r w:rsidR="001E45C9" w:rsidRPr="001E45C9">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8672F2A" w:rsidR="00392707" w:rsidRPr="00DC232B" w:rsidRDefault="00185431" w:rsidP="00DC232B">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DC232B" w:rsidRPr="00DC232B">
        <w:rPr>
          <w:rFonts w:ascii="Sylfaen" w:hAnsi="Sylfaen"/>
          <w:lang w:val="ka-GE"/>
        </w:rPr>
        <w:t>დიდუ</w:t>
      </w:r>
      <w:r w:rsidR="00A675A0">
        <w:rPr>
          <w:rFonts w:ascii="Sylfaen" w:hAnsi="Sylfaen"/>
          <w:lang w:val="ka-GE"/>
        </w:rPr>
        <w:t>ბე-ჩუღურეთის</w:t>
      </w:r>
      <w:r w:rsidR="006D02EC">
        <w:rPr>
          <w:rFonts w:ascii="Sylfaen" w:hAnsi="Sylfaen"/>
          <w:lang w:val="ka-GE"/>
        </w:rPr>
        <w:t xml:space="preserve"> რაიონშ</w:t>
      </w:r>
      <w:r w:rsidR="00DC232B" w:rsidRPr="00DC232B">
        <w:rPr>
          <w:rFonts w:ascii="Sylfaen" w:hAnsi="Sylfaen"/>
          <w:lang w:val="ka-GE"/>
        </w:rPr>
        <w:t>ი</w:t>
      </w:r>
      <w:r w:rsidR="00DC232B">
        <w:rPr>
          <w:rFonts w:ascii="Sylfaen" w:hAnsi="Sylfaen"/>
          <w:lang w:val="ka-GE"/>
        </w:rPr>
        <w:t>.</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42959" w14:textId="77777777" w:rsidR="00700A82" w:rsidRDefault="00700A82" w:rsidP="007902EA">
      <w:pPr>
        <w:spacing w:after="0" w:line="240" w:lineRule="auto"/>
      </w:pPr>
      <w:r>
        <w:separator/>
      </w:r>
    </w:p>
  </w:endnote>
  <w:endnote w:type="continuationSeparator" w:id="0">
    <w:p w14:paraId="6656FF38" w14:textId="77777777" w:rsidR="00700A82" w:rsidRDefault="00700A8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BB2ECD" w:rsidR="00A52D43" w:rsidRDefault="00A52D43">
        <w:pPr>
          <w:pStyle w:val="Footer"/>
          <w:jc w:val="right"/>
        </w:pPr>
        <w:r>
          <w:fldChar w:fldCharType="begin"/>
        </w:r>
        <w:r>
          <w:instrText xml:space="preserve"> PAGE   \* MERGEFORMAT </w:instrText>
        </w:r>
        <w:r>
          <w:fldChar w:fldCharType="separate"/>
        </w:r>
        <w:r w:rsidR="00700A82">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68AE5" w14:textId="77777777" w:rsidR="00700A82" w:rsidRDefault="00700A82" w:rsidP="007902EA">
      <w:pPr>
        <w:spacing w:after="0" w:line="240" w:lineRule="auto"/>
      </w:pPr>
      <w:r>
        <w:separator/>
      </w:r>
    </w:p>
  </w:footnote>
  <w:footnote w:type="continuationSeparator" w:id="0">
    <w:p w14:paraId="155C4B59" w14:textId="77777777" w:rsidR="00700A82" w:rsidRDefault="00700A8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39A0"/>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B6E2A"/>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1321"/>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2EC"/>
    <w:rsid w:val="006D054A"/>
    <w:rsid w:val="006E119F"/>
    <w:rsid w:val="006E1729"/>
    <w:rsid w:val="006F056F"/>
    <w:rsid w:val="006F25BD"/>
    <w:rsid w:val="006F2EC3"/>
    <w:rsid w:val="006F3C44"/>
    <w:rsid w:val="006F7D8B"/>
    <w:rsid w:val="00700A82"/>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270B"/>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675A0"/>
    <w:rsid w:val="00A74B75"/>
    <w:rsid w:val="00A804C4"/>
    <w:rsid w:val="00A81E52"/>
    <w:rsid w:val="00A847D4"/>
    <w:rsid w:val="00A935AC"/>
    <w:rsid w:val="00A96330"/>
    <w:rsid w:val="00AA3544"/>
    <w:rsid w:val="00AA4617"/>
    <w:rsid w:val="00AA511B"/>
    <w:rsid w:val="00AC32F5"/>
    <w:rsid w:val="00AC494C"/>
    <w:rsid w:val="00AD33BB"/>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97FFC"/>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2C14"/>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32B"/>
    <w:rsid w:val="00DC2AA1"/>
    <w:rsid w:val="00DC4440"/>
    <w:rsid w:val="00DC6664"/>
    <w:rsid w:val="00DD1F94"/>
    <w:rsid w:val="00DE5016"/>
    <w:rsid w:val="00DE5EA9"/>
    <w:rsid w:val="00DF0E2A"/>
    <w:rsid w:val="00DF5F26"/>
    <w:rsid w:val="00E00D0C"/>
    <w:rsid w:val="00E06347"/>
    <w:rsid w:val="00E07AEE"/>
    <w:rsid w:val="00E123C2"/>
    <w:rsid w:val="00E1371C"/>
    <w:rsid w:val="00E14853"/>
    <w:rsid w:val="00E2134C"/>
    <w:rsid w:val="00E25748"/>
    <w:rsid w:val="00E258F7"/>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06"/>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2DF57-126A-4FA2-954B-91A582D6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6</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52</cp:revision>
  <cp:lastPrinted>2015-07-27T06:36:00Z</cp:lastPrinted>
  <dcterms:created xsi:type="dcterms:W3CDTF">2020-11-03T14:15:00Z</dcterms:created>
  <dcterms:modified xsi:type="dcterms:W3CDTF">2023-04-06T18:54:00Z</dcterms:modified>
</cp:coreProperties>
</file>